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7526397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414109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6568101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6775697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0924407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118672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2828557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030878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2554887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812266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4201514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490819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1546813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755178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1163076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8295797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7881967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663998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57838271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5901702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2492646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835405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173788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472196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7936698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7396640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9848216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517614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4944440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5449006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2594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200340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5221503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142850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3418954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722698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